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 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43389484" name="019f3c69-35e1-75a6-8b10-d1670ff69f6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3540585" name="019f3c69-35e1-75a6-8b10-d1670ff69f6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03748720" name="019f3c69-6566-7550-9fea-a21dddce87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7342403" name="019f3c69-6566-7550-9fea-a21dddce874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 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Fensterkitt</w:t>
            </w:r>
          </w:p>
          <w:p>
            <w:pPr>
              <w:spacing w:before="0" w:after="0"/>
            </w:pPr>
            <w:r>
              <w:t>Flügel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46860258" name="019f3c6b-14fe-70f3-b08b-9d7d6b8817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7538879" name="019f3c6b-14fe-70f3-b08b-9d7d6b88173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61802935" name="019f3c6b-3c91-70fa-ad62-c23b229ad7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5920268" name="019f3c6b-3c91-70fa-ad62-c23b229ad7b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Faserzement/ LAP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94535790" name="019f3c7b-5e4b-7759-bbe3-53aa10a1fd1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5812532" name="019f3c7b-5e4b-7759-bbe3-53aa10a1fd1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27077309" name="019f3c7b-7bbe-7613-aa5b-a473724292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4050538" name="019f3c7b-7bbe-7613-aa5b-a4737242929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Kunststoff</w:t>
            </w:r>
          </w:p>
          <w:p>
            <w:pPr>
              <w:spacing w:before="0" w:after="0"/>
            </w:pPr>
            <w:r>
              <w:t>Tank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33967864" name="019f3c7d-aa99-7544-92c9-4574b6f606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4686215" name="019f3c7d-aa99-7544-92c9-4574b6f6066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22875690" name="019f3c7d-ca2d-7570-bae0-a997d5e8d0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5693674" name="019f3c7d-ca2d-7570-bae0-a997d5e8d0a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Gewerbefläche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Elektrospeicherofen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05060162" name="019f3c83-31c8-7a43-bd2f-3c6b21b5d6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1952619" name="019f3c83-31c8-7a43-bd2f-3c6b21b5d6b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5507631" name="019f3c83-3fd6-7070-b7d7-91f4350e9d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8464478" name="019f3c83-3fd6-7070-b7d7-91f4350e9d4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Gewerbefläche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PU Schaum</w:t>
            </w:r>
          </w:p>
          <w:p>
            <w:pPr>
              <w:spacing w:before="0" w:after="0"/>
            </w:pPr>
            <w:r>
              <w:t>Wandanschluss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44509977" name="019f3c8e-8bdf-79b7-ad89-127e82b59e3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7707023" name="019f3c8e-8bdf-79b7-ad89-127e82b59e3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41728721" name="019f3c8e-9ec4-741b-9bdf-5b6dd14f4c1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2835317" name="019f3c8e-9ec4-741b-9bdf-5b6dd14f4c1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CP: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Via Baselgia 2+4, Rhäzüns</w:t>
          </w:r>
        </w:p>
        <w:p>
          <w:pPr>
            <w:spacing w:before="0" w:after="0"/>
          </w:pPr>
          <w:r>
            <w:t>1062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